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B88" w:rsidRDefault="00FE7D92" w:rsidP="00FE7D92">
      <w:pPr>
        <w:pStyle w:val="Nagwek1"/>
        <w:jc w:val="right"/>
        <w:rPr>
          <w:rFonts w:asciiTheme="minorHAnsi" w:hAnsiTheme="minorHAnsi"/>
          <w:b w:val="0"/>
          <w:i/>
          <w:color w:val="auto"/>
          <w:sz w:val="22"/>
          <w:szCs w:val="22"/>
        </w:rPr>
      </w:pPr>
      <w:proofErr w:type="spellStart"/>
      <w:r w:rsidRPr="00792AB8">
        <w:rPr>
          <w:rFonts w:asciiTheme="minorHAnsi" w:hAnsiTheme="minorHAnsi"/>
          <w:b w:val="0"/>
          <w:i/>
          <w:color w:val="auto"/>
          <w:sz w:val="22"/>
          <w:szCs w:val="22"/>
        </w:rPr>
        <w:t>Załącznik</w:t>
      </w:r>
      <w:proofErr w:type="spellEnd"/>
      <w:r w:rsidRPr="00792AB8">
        <w:rPr>
          <w:rFonts w:asciiTheme="minorHAnsi" w:hAnsiTheme="minorHAnsi"/>
          <w:b w:val="0"/>
          <w:i/>
          <w:color w:val="auto"/>
          <w:sz w:val="22"/>
          <w:szCs w:val="22"/>
        </w:rPr>
        <w:t xml:space="preserve"> </w:t>
      </w:r>
      <w:r w:rsidR="0009219E">
        <w:rPr>
          <w:rFonts w:asciiTheme="minorHAnsi" w:hAnsiTheme="minorHAnsi"/>
          <w:b w:val="0"/>
          <w:i/>
          <w:color w:val="auto"/>
          <w:sz w:val="22"/>
          <w:szCs w:val="22"/>
        </w:rPr>
        <w:t xml:space="preserve"> </w:t>
      </w:r>
      <w:r w:rsidRPr="00792AB8">
        <w:rPr>
          <w:rFonts w:asciiTheme="minorHAnsi" w:hAnsiTheme="minorHAnsi"/>
          <w:b w:val="0"/>
          <w:i/>
          <w:color w:val="auto"/>
          <w:sz w:val="22"/>
          <w:szCs w:val="22"/>
        </w:rPr>
        <w:t>Nr</w:t>
      </w:r>
      <w:r w:rsidR="0009219E">
        <w:rPr>
          <w:rFonts w:asciiTheme="minorHAnsi" w:hAnsiTheme="minorHAnsi"/>
          <w:b w:val="0"/>
          <w:i/>
          <w:color w:val="auto"/>
          <w:sz w:val="22"/>
          <w:szCs w:val="22"/>
        </w:rPr>
        <w:t xml:space="preserve"> 6 </w:t>
      </w:r>
      <w:r w:rsidRPr="00792AB8">
        <w:rPr>
          <w:rFonts w:asciiTheme="minorHAnsi" w:hAnsiTheme="minorHAnsi"/>
          <w:b w:val="0"/>
          <w:i/>
          <w:color w:val="auto"/>
          <w:sz w:val="22"/>
          <w:szCs w:val="22"/>
        </w:rPr>
        <w:t xml:space="preserve"> do </w:t>
      </w:r>
      <w:proofErr w:type="spellStart"/>
      <w:r w:rsidR="0009219E">
        <w:rPr>
          <w:rFonts w:asciiTheme="minorHAnsi" w:hAnsiTheme="minorHAnsi"/>
          <w:b w:val="0"/>
          <w:i/>
          <w:color w:val="auto"/>
          <w:sz w:val="22"/>
          <w:szCs w:val="22"/>
        </w:rPr>
        <w:t>U</w:t>
      </w:r>
      <w:r w:rsidRPr="00792AB8">
        <w:rPr>
          <w:rFonts w:asciiTheme="minorHAnsi" w:hAnsiTheme="minorHAnsi"/>
          <w:b w:val="0"/>
          <w:i/>
          <w:color w:val="auto"/>
          <w:sz w:val="22"/>
          <w:szCs w:val="22"/>
        </w:rPr>
        <w:t>mowy</w:t>
      </w:r>
      <w:proofErr w:type="spellEnd"/>
    </w:p>
    <w:p w:rsidR="00792AB8" w:rsidRPr="00792AB8" w:rsidRDefault="00792AB8" w:rsidP="00792AB8"/>
    <w:p w:rsidR="00AE1B88" w:rsidRPr="00FE7D92" w:rsidRDefault="00493CB4" w:rsidP="00FE7D92">
      <w:pPr>
        <w:pStyle w:val="Nagwek2"/>
        <w:jc w:val="center"/>
        <w:rPr>
          <w:rFonts w:asciiTheme="minorHAnsi" w:hAnsiTheme="minorHAnsi"/>
        </w:rPr>
      </w:pPr>
      <w:r w:rsidRPr="00FE7D92">
        <w:rPr>
          <w:rFonts w:asciiTheme="minorHAnsi" w:hAnsiTheme="minorHAnsi"/>
        </w:rPr>
        <w:t>PROTOKÓŁ ODBIORU ROBÓT I ODTWORZENIA TERENU PO ZAKOŃCZENIU ROBÓT</w:t>
      </w:r>
    </w:p>
    <w:p w:rsidR="00FE7D92" w:rsidRPr="00FE7D92" w:rsidRDefault="00FE7D92" w:rsidP="00FE7D92"/>
    <w:p w:rsidR="00FE7D92" w:rsidRPr="00FE7D92" w:rsidRDefault="00493CB4" w:rsidP="00FE7D92">
      <w:pPr>
        <w:jc w:val="both"/>
        <w:rPr>
          <w:rFonts w:cs="Calibri"/>
          <w:b/>
        </w:rPr>
      </w:pPr>
      <w:proofErr w:type="spellStart"/>
      <w:r w:rsidRPr="00FE7D92">
        <w:t>Inwestycja</w:t>
      </w:r>
      <w:proofErr w:type="spellEnd"/>
      <w:r w:rsidRPr="00FE7D92">
        <w:t xml:space="preserve">: </w:t>
      </w:r>
      <w:r w:rsidR="00FE7D92" w:rsidRPr="00FE7D92">
        <w:rPr>
          <w:rFonts w:cs="Arial"/>
          <w:b/>
        </w:rPr>
        <w:t>„</w:t>
      </w:r>
      <w:proofErr w:type="spellStart"/>
      <w:r w:rsidR="00FE7D92" w:rsidRPr="00FE7D92">
        <w:rPr>
          <w:rFonts w:cs="Arial"/>
          <w:b/>
        </w:rPr>
        <w:t>Budowa</w:t>
      </w:r>
      <w:proofErr w:type="spellEnd"/>
      <w:r w:rsidR="00FE7D92" w:rsidRPr="00FE7D92">
        <w:rPr>
          <w:rFonts w:cs="Arial"/>
          <w:b/>
        </w:rPr>
        <w:t xml:space="preserve"> </w:t>
      </w:r>
      <w:proofErr w:type="spellStart"/>
      <w:r w:rsidR="00FE7D92" w:rsidRPr="00FE7D92">
        <w:rPr>
          <w:rFonts w:cs="Arial"/>
          <w:b/>
        </w:rPr>
        <w:t>indywidualnych</w:t>
      </w:r>
      <w:proofErr w:type="spellEnd"/>
      <w:r w:rsidR="00FE7D92" w:rsidRPr="00FE7D92">
        <w:rPr>
          <w:rFonts w:cs="Arial"/>
          <w:b/>
        </w:rPr>
        <w:t xml:space="preserve"> </w:t>
      </w:r>
      <w:proofErr w:type="spellStart"/>
      <w:r w:rsidR="00FE7D92" w:rsidRPr="00FE7D92">
        <w:rPr>
          <w:rFonts w:cs="Arial"/>
          <w:b/>
        </w:rPr>
        <w:t>przydomowych</w:t>
      </w:r>
      <w:proofErr w:type="spellEnd"/>
      <w:r w:rsidR="00FE7D92" w:rsidRPr="00FE7D92">
        <w:rPr>
          <w:rFonts w:cs="Arial"/>
          <w:b/>
        </w:rPr>
        <w:t xml:space="preserve"> </w:t>
      </w:r>
      <w:proofErr w:type="spellStart"/>
      <w:r w:rsidR="00FE7D92" w:rsidRPr="00FE7D92">
        <w:rPr>
          <w:rFonts w:cs="Arial"/>
          <w:b/>
        </w:rPr>
        <w:t>oczyszczalni</w:t>
      </w:r>
      <w:proofErr w:type="spellEnd"/>
      <w:r w:rsidR="00FE7D92" w:rsidRPr="00FE7D92">
        <w:rPr>
          <w:rFonts w:cs="Arial"/>
          <w:b/>
        </w:rPr>
        <w:t xml:space="preserve"> </w:t>
      </w:r>
      <w:proofErr w:type="spellStart"/>
      <w:r w:rsidR="00FE7D92" w:rsidRPr="00FE7D92">
        <w:rPr>
          <w:rFonts w:cs="Arial"/>
          <w:b/>
        </w:rPr>
        <w:t>ścieków</w:t>
      </w:r>
      <w:proofErr w:type="spellEnd"/>
      <w:r w:rsidR="00FE7D92" w:rsidRPr="00FE7D92">
        <w:rPr>
          <w:rFonts w:cs="Arial"/>
          <w:b/>
        </w:rPr>
        <w:t xml:space="preserve"> </w:t>
      </w:r>
      <w:proofErr w:type="spellStart"/>
      <w:r w:rsidR="00FE7D92" w:rsidRPr="00FE7D92">
        <w:rPr>
          <w:rFonts w:cs="Arial"/>
          <w:b/>
        </w:rPr>
        <w:t>poza</w:t>
      </w:r>
      <w:proofErr w:type="spellEnd"/>
      <w:r w:rsidR="00FE7D92" w:rsidRPr="00FE7D92">
        <w:rPr>
          <w:rFonts w:cs="Arial"/>
          <w:b/>
        </w:rPr>
        <w:t xml:space="preserve"> </w:t>
      </w:r>
      <w:proofErr w:type="spellStart"/>
      <w:r w:rsidR="00FE7D92" w:rsidRPr="00FE7D92">
        <w:rPr>
          <w:rFonts w:cs="Arial"/>
          <w:b/>
        </w:rPr>
        <w:t>aglomeracją</w:t>
      </w:r>
      <w:proofErr w:type="spellEnd"/>
      <w:r w:rsidR="00FE7D92" w:rsidRPr="00FE7D92">
        <w:rPr>
          <w:rFonts w:cs="Arial"/>
          <w:b/>
        </w:rPr>
        <w:t xml:space="preserve"> </w:t>
      </w:r>
      <w:proofErr w:type="spellStart"/>
      <w:r w:rsidR="00FE7D92" w:rsidRPr="00FE7D92">
        <w:rPr>
          <w:rFonts w:cs="Arial"/>
          <w:b/>
        </w:rPr>
        <w:t>ściekową</w:t>
      </w:r>
      <w:proofErr w:type="spellEnd"/>
      <w:r w:rsidR="00FE7D92" w:rsidRPr="00FE7D92">
        <w:rPr>
          <w:rFonts w:cs="Arial"/>
          <w:b/>
        </w:rPr>
        <w:t xml:space="preserve"> </w:t>
      </w:r>
      <w:proofErr w:type="spellStart"/>
      <w:r w:rsidR="00FE7D92" w:rsidRPr="00FE7D92">
        <w:rPr>
          <w:rFonts w:cs="Arial"/>
          <w:b/>
        </w:rPr>
        <w:t>na</w:t>
      </w:r>
      <w:proofErr w:type="spellEnd"/>
      <w:r w:rsidR="00FE7D92" w:rsidRPr="00FE7D92">
        <w:rPr>
          <w:rFonts w:cs="Arial"/>
          <w:b/>
        </w:rPr>
        <w:t xml:space="preserve"> </w:t>
      </w:r>
      <w:proofErr w:type="spellStart"/>
      <w:r w:rsidR="00FE7D92" w:rsidRPr="00FE7D92">
        <w:rPr>
          <w:rFonts w:cs="Arial"/>
          <w:b/>
        </w:rPr>
        <w:t>terenie</w:t>
      </w:r>
      <w:proofErr w:type="spellEnd"/>
      <w:r w:rsidR="00FE7D92" w:rsidRPr="00FE7D92">
        <w:rPr>
          <w:rFonts w:cs="Arial"/>
          <w:b/>
        </w:rPr>
        <w:t xml:space="preserve"> </w:t>
      </w:r>
      <w:proofErr w:type="spellStart"/>
      <w:r w:rsidR="00FE7D92" w:rsidRPr="00FE7D92">
        <w:rPr>
          <w:rFonts w:cs="Arial"/>
          <w:b/>
        </w:rPr>
        <w:t>Gminy</w:t>
      </w:r>
      <w:proofErr w:type="spellEnd"/>
      <w:r w:rsidR="00FE7D92" w:rsidRPr="00FE7D92">
        <w:rPr>
          <w:rFonts w:cs="Arial"/>
          <w:b/>
        </w:rPr>
        <w:t xml:space="preserve"> </w:t>
      </w:r>
      <w:proofErr w:type="spellStart"/>
      <w:r w:rsidR="00FE7D92" w:rsidRPr="00FE7D92">
        <w:rPr>
          <w:rFonts w:cs="Arial"/>
          <w:b/>
        </w:rPr>
        <w:t>Wieprz</w:t>
      </w:r>
      <w:proofErr w:type="spellEnd"/>
      <w:r w:rsidR="00FE7D92" w:rsidRPr="00FE7D92">
        <w:rPr>
          <w:rFonts w:cs="Arial"/>
          <w:b/>
        </w:rPr>
        <w:t>”</w:t>
      </w:r>
      <w:r w:rsidR="00FE7D92" w:rsidRPr="00FE7D92">
        <w:rPr>
          <w:rFonts w:cs="Calibri"/>
          <w:b/>
        </w:rPr>
        <w:t xml:space="preserve">  , </w:t>
      </w:r>
      <w:proofErr w:type="spellStart"/>
      <w:r w:rsidR="00FE7D92" w:rsidRPr="00FE7D92">
        <w:rPr>
          <w:rFonts w:cs="Calibri"/>
          <w:b/>
        </w:rPr>
        <w:t>część</w:t>
      </w:r>
      <w:proofErr w:type="spellEnd"/>
      <w:r w:rsidR="00FE7D92" w:rsidRPr="00FE7D92">
        <w:rPr>
          <w:rFonts w:cs="Calibri"/>
          <w:b/>
        </w:rPr>
        <w:t xml:space="preserve"> …………</w:t>
      </w:r>
    </w:p>
    <w:p w:rsidR="00AE1B88" w:rsidRPr="0009219E" w:rsidRDefault="00493CB4" w:rsidP="00FE7D92">
      <w:pPr>
        <w:spacing w:after="0"/>
        <w:rPr>
          <w:b/>
          <w:color w:val="548DD4" w:themeColor="text2" w:themeTint="99"/>
          <w:sz w:val="26"/>
          <w:szCs w:val="26"/>
        </w:rPr>
      </w:pPr>
      <w:r w:rsidRPr="0009219E">
        <w:rPr>
          <w:b/>
          <w:color w:val="548DD4" w:themeColor="text2" w:themeTint="99"/>
          <w:sz w:val="26"/>
          <w:szCs w:val="26"/>
        </w:rPr>
        <w:t>I. Dane nieruchomości</w:t>
      </w:r>
    </w:p>
    <w:p w:rsidR="00AE1B88" w:rsidRPr="00FE7D92" w:rsidRDefault="00493CB4">
      <w:r w:rsidRPr="00FE7D92">
        <w:t>Nr protokołu: ..........</w:t>
      </w:r>
      <w:r w:rsidR="00FE7D92" w:rsidRPr="00FE7D92">
        <w:t>.............</w:t>
      </w:r>
      <w:r w:rsidRPr="00FE7D92">
        <w:br/>
        <w:t>Data: ..........</w:t>
      </w:r>
      <w:r w:rsidR="00FE7D92" w:rsidRPr="00FE7D92">
        <w:t>...................</w:t>
      </w:r>
      <w:r w:rsidRPr="00FE7D92">
        <w:br/>
        <w:t>Adres: ..........</w:t>
      </w:r>
      <w:r w:rsidR="00FE7D92" w:rsidRPr="00FE7D92">
        <w:t xml:space="preserve">........ </w:t>
      </w:r>
      <w:r w:rsidRPr="00FE7D92">
        <w:br/>
        <w:t>Nr działki: .........</w:t>
      </w:r>
      <w:r w:rsidR="00FE7D92" w:rsidRPr="00FE7D92">
        <w:t>........</w:t>
      </w:r>
      <w:r w:rsidRPr="00FE7D92">
        <w:t>. Obręb: .........</w:t>
      </w:r>
      <w:r w:rsidR="00FE7D92" w:rsidRPr="00FE7D92">
        <w:t>....</w:t>
      </w:r>
    </w:p>
    <w:p w:rsidR="00AE1B88" w:rsidRPr="00FE7D92" w:rsidRDefault="00493CB4">
      <w:pPr>
        <w:pStyle w:val="Nagwek2"/>
        <w:rPr>
          <w:rFonts w:asciiTheme="minorHAnsi" w:hAnsiTheme="minorHAnsi"/>
        </w:rPr>
      </w:pPr>
      <w:r w:rsidRPr="00FE7D92">
        <w:rPr>
          <w:rFonts w:asciiTheme="minorHAnsi" w:hAnsiTheme="minorHAnsi"/>
        </w:rPr>
        <w:t>II. Strony</w:t>
      </w:r>
    </w:p>
    <w:p w:rsidR="00AE1B88" w:rsidRPr="00FE7D92" w:rsidRDefault="00493CB4">
      <w:proofErr w:type="spellStart"/>
      <w:r w:rsidRPr="00FE7D92">
        <w:t>Właściciel</w:t>
      </w:r>
      <w:proofErr w:type="spellEnd"/>
      <w:r w:rsidR="0009219E">
        <w:t>/</w:t>
      </w:r>
      <w:proofErr w:type="spellStart"/>
      <w:r w:rsidR="0009219E">
        <w:t>użytkownik</w:t>
      </w:r>
      <w:proofErr w:type="spellEnd"/>
      <w:r w:rsidRPr="00FE7D92">
        <w:t>: ..........</w:t>
      </w:r>
      <w:r w:rsidR="00FE7D92" w:rsidRPr="00FE7D92">
        <w:t xml:space="preserve">....... </w:t>
      </w:r>
      <w:r w:rsidRPr="00FE7D92">
        <w:br/>
        <w:t>Przedsta</w:t>
      </w:r>
      <w:r w:rsidR="00FE7D92" w:rsidRPr="00FE7D92">
        <w:t>wiciel Zamawiającego: ...............</w:t>
      </w:r>
      <w:r w:rsidRPr="00FE7D92">
        <w:br/>
        <w:t>Przedstawiciel Wykonawcy: ..........</w:t>
      </w:r>
      <w:r w:rsidRPr="00FE7D92">
        <w:br/>
        <w:t>Inspektor Nadzoru: ..........</w:t>
      </w:r>
      <w:r w:rsidRPr="00FE7D92">
        <w:br/>
      </w:r>
      <w:proofErr w:type="spellStart"/>
      <w:r w:rsidRPr="00FE7D92">
        <w:t>Kierownik</w:t>
      </w:r>
      <w:proofErr w:type="spellEnd"/>
      <w:r w:rsidRPr="00FE7D92">
        <w:t xml:space="preserve"> </w:t>
      </w:r>
      <w:proofErr w:type="spellStart"/>
      <w:r w:rsidRPr="00FE7D92">
        <w:t>Budowy</w:t>
      </w:r>
      <w:proofErr w:type="spellEnd"/>
      <w:r w:rsidRPr="00FE7D92">
        <w:t>: ..........</w:t>
      </w:r>
    </w:p>
    <w:p w:rsidR="00AE1B88" w:rsidRPr="00FE7D92" w:rsidRDefault="00493CB4">
      <w:pPr>
        <w:pStyle w:val="Nagwek2"/>
        <w:rPr>
          <w:rFonts w:asciiTheme="minorHAnsi" w:hAnsiTheme="minorHAnsi"/>
        </w:rPr>
      </w:pPr>
      <w:r w:rsidRPr="00FE7D92">
        <w:rPr>
          <w:rFonts w:asciiTheme="minorHAnsi" w:hAnsiTheme="minorHAnsi"/>
        </w:rPr>
        <w:t xml:space="preserve">III. Zakres </w:t>
      </w:r>
      <w:r w:rsidRPr="0009219E">
        <w:rPr>
          <w:rFonts w:asciiTheme="minorHAnsi" w:hAnsiTheme="minorHAnsi"/>
          <w:color w:val="548DD4" w:themeColor="text2" w:themeTint="99"/>
        </w:rPr>
        <w:t>wykonanych</w:t>
      </w:r>
      <w:r w:rsidRPr="00FE7D92">
        <w:rPr>
          <w:rFonts w:asciiTheme="minorHAnsi" w:hAnsiTheme="minorHAnsi"/>
        </w:rPr>
        <w:t xml:space="preserve"> robót</w:t>
      </w:r>
    </w:p>
    <w:p w:rsidR="00AE1B88" w:rsidRPr="00FE7D92" w:rsidRDefault="00493CB4">
      <w:r w:rsidRPr="00FE7D92">
        <w:t>Opis wykonanych robót:</w:t>
      </w:r>
      <w:r w:rsidRPr="00FE7D92">
        <w:br/>
        <w:t>........................................................................</w:t>
      </w:r>
    </w:p>
    <w:p w:rsidR="00AE1B88" w:rsidRPr="00FE7D92" w:rsidRDefault="00493CB4">
      <w:pPr>
        <w:pStyle w:val="Nagwek2"/>
        <w:rPr>
          <w:rFonts w:asciiTheme="minorHAnsi" w:hAnsiTheme="minorHAnsi"/>
        </w:rPr>
      </w:pPr>
      <w:r w:rsidRPr="00FE7D92">
        <w:rPr>
          <w:rFonts w:asciiTheme="minorHAnsi" w:hAnsiTheme="minorHAnsi"/>
        </w:rPr>
        <w:t>IV. Ocena odtworzenia terenu</w:t>
      </w:r>
    </w:p>
    <w:tbl>
      <w:tblPr>
        <w:tblStyle w:val="Tabela-Siatka"/>
        <w:tblW w:w="0" w:type="auto"/>
        <w:jc w:val="center"/>
        <w:tblLook w:val="04A0"/>
      </w:tblPr>
      <w:tblGrid>
        <w:gridCol w:w="1440"/>
        <w:gridCol w:w="1524"/>
        <w:gridCol w:w="1440"/>
        <w:gridCol w:w="1440"/>
        <w:gridCol w:w="1440"/>
        <w:gridCol w:w="1440"/>
      </w:tblGrid>
      <w:tr w:rsidR="00AE1B88" w:rsidRPr="00FE7D92">
        <w:trPr>
          <w:jc w:val="center"/>
        </w:trPr>
        <w:tc>
          <w:tcPr>
            <w:tcW w:w="1440" w:type="dxa"/>
          </w:tcPr>
          <w:p w:rsidR="00AE1B88" w:rsidRPr="00FE7D92" w:rsidRDefault="00493CB4">
            <w:r w:rsidRPr="00FE7D92">
              <w:t>Lp.</w:t>
            </w:r>
          </w:p>
        </w:tc>
        <w:tc>
          <w:tcPr>
            <w:tcW w:w="1440" w:type="dxa"/>
          </w:tcPr>
          <w:p w:rsidR="00AE1B88" w:rsidRPr="00FE7D92" w:rsidRDefault="00493CB4">
            <w:r w:rsidRPr="00FE7D92">
              <w:t>Element</w:t>
            </w:r>
          </w:p>
        </w:tc>
        <w:tc>
          <w:tcPr>
            <w:tcW w:w="1440" w:type="dxa"/>
          </w:tcPr>
          <w:p w:rsidR="00AE1B88" w:rsidRPr="00FE7D92" w:rsidRDefault="00493CB4">
            <w:r w:rsidRPr="00FE7D92">
              <w:t>Stan po wykonaniu robót</w:t>
            </w:r>
          </w:p>
        </w:tc>
        <w:tc>
          <w:tcPr>
            <w:tcW w:w="1440" w:type="dxa"/>
          </w:tcPr>
          <w:p w:rsidR="00AE1B88" w:rsidRPr="00FE7D92" w:rsidRDefault="00493CB4">
            <w:r w:rsidRPr="00FE7D92">
              <w:t>Odtworzono prawidłowo (TAK/NIE)</w:t>
            </w:r>
          </w:p>
        </w:tc>
        <w:tc>
          <w:tcPr>
            <w:tcW w:w="1440" w:type="dxa"/>
          </w:tcPr>
          <w:p w:rsidR="00AE1B88" w:rsidRPr="00FE7D92" w:rsidRDefault="00493CB4">
            <w:r w:rsidRPr="00FE7D92">
              <w:t>Nr zdjęcia</w:t>
            </w:r>
          </w:p>
        </w:tc>
        <w:tc>
          <w:tcPr>
            <w:tcW w:w="1440" w:type="dxa"/>
          </w:tcPr>
          <w:p w:rsidR="00AE1B88" w:rsidRPr="00FE7D92" w:rsidRDefault="00493CB4">
            <w:r w:rsidRPr="00FE7D92">
              <w:t>Uwagi</w:t>
            </w:r>
          </w:p>
        </w:tc>
      </w:tr>
      <w:tr w:rsidR="00AE1B88" w:rsidRPr="00FE7D92">
        <w:trPr>
          <w:jc w:val="center"/>
        </w:trPr>
        <w:tc>
          <w:tcPr>
            <w:tcW w:w="1440" w:type="dxa"/>
          </w:tcPr>
          <w:p w:rsidR="00AE1B88" w:rsidRPr="00FE7D92" w:rsidRDefault="00493CB4">
            <w:r w:rsidRPr="00FE7D92">
              <w:t>1</w:t>
            </w:r>
          </w:p>
        </w:tc>
        <w:tc>
          <w:tcPr>
            <w:tcW w:w="1440" w:type="dxa"/>
          </w:tcPr>
          <w:p w:rsidR="00AE1B88" w:rsidRPr="00FE7D92" w:rsidRDefault="00493CB4">
            <w:r w:rsidRPr="00FE7D92">
              <w:t>Humus</w:t>
            </w:r>
          </w:p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</w:tr>
      <w:tr w:rsidR="00AE1B88" w:rsidRPr="00FE7D92">
        <w:trPr>
          <w:jc w:val="center"/>
        </w:trPr>
        <w:tc>
          <w:tcPr>
            <w:tcW w:w="1440" w:type="dxa"/>
          </w:tcPr>
          <w:p w:rsidR="00AE1B88" w:rsidRPr="00FE7D92" w:rsidRDefault="00493CB4">
            <w:r w:rsidRPr="00FE7D92">
              <w:t>2</w:t>
            </w:r>
          </w:p>
        </w:tc>
        <w:tc>
          <w:tcPr>
            <w:tcW w:w="1440" w:type="dxa"/>
          </w:tcPr>
          <w:p w:rsidR="00AE1B88" w:rsidRPr="00FE7D92" w:rsidRDefault="00493CB4">
            <w:r w:rsidRPr="00FE7D92">
              <w:t>Trawniki</w:t>
            </w:r>
          </w:p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</w:tr>
      <w:tr w:rsidR="00AE1B88" w:rsidRPr="00FE7D92">
        <w:trPr>
          <w:jc w:val="center"/>
        </w:trPr>
        <w:tc>
          <w:tcPr>
            <w:tcW w:w="1440" w:type="dxa"/>
          </w:tcPr>
          <w:p w:rsidR="00AE1B88" w:rsidRPr="00FE7D92" w:rsidRDefault="00493CB4">
            <w:r w:rsidRPr="00FE7D92">
              <w:t>3</w:t>
            </w:r>
          </w:p>
        </w:tc>
        <w:tc>
          <w:tcPr>
            <w:tcW w:w="1440" w:type="dxa"/>
          </w:tcPr>
          <w:p w:rsidR="00AE1B88" w:rsidRPr="00FE7D92" w:rsidRDefault="00493CB4">
            <w:r w:rsidRPr="00FE7D92">
              <w:t>Nasadzenia</w:t>
            </w:r>
          </w:p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</w:tr>
      <w:tr w:rsidR="00AE1B88" w:rsidRPr="00FE7D92">
        <w:trPr>
          <w:jc w:val="center"/>
        </w:trPr>
        <w:tc>
          <w:tcPr>
            <w:tcW w:w="1440" w:type="dxa"/>
          </w:tcPr>
          <w:p w:rsidR="00AE1B88" w:rsidRPr="00FE7D92" w:rsidRDefault="00493CB4">
            <w:r w:rsidRPr="00FE7D92">
              <w:t>4</w:t>
            </w:r>
          </w:p>
        </w:tc>
        <w:tc>
          <w:tcPr>
            <w:tcW w:w="1440" w:type="dxa"/>
          </w:tcPr>
          <w:p w:rsidR="00AE1B88" w:rsidRPr="00FE7D92" w:rsidRDefault="00493CB4">
            <w:r w:rsidRPr="00FE7D92">
              <w:t>Podjazdy</w:t>
            </w:r>
          </w:p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</w:tr>
      <w:tr w:rsidR="00AE1B88" w:rsidRPr="00FE7D92">
        <w:trPr>
          <w:jc w:val="center"/>
        </w:trPr>
        <w:tc>
          <w:tcPr>
            <w:tcW w:w="1440" w:type="dxa"/>
          </w:tcPr>
          <w:p w:rsidR="00AE1B88" w:rsidRPr="00FE7D92" w:rsidRDefault="00493CB4">
            <w:r w:rsidRPr="00FE7D92">
              <w:t>5</w:t>
            </w:r>
          </w:p>
        </w:tc>
        <w:tc>
          <w:tcPr>
            <w:tcW w:w="1440" w:type="dxa"/>
          </w:tcPr>
          <w:p w:rsidR="00AE1B88" w:rsidRPr="00FE7D92" w:rsidRDefault="00493CB4">
            <w:r w:rsidRPr="00FE7D92">
              <w:t>Chodniki</w:t>
            </w:r>
          </w:p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</w:tr>
      <w:tr w:rsidR="00AE1B88" w:rsidRPr="00FE7D92">
        <w:trPr>
          <w:jc w:val="center"/>
        </w:trPr>
        <w:tc>
          <w:tcPr>
            <w:tcW w:w="1440" w:type="dxa"/>
          </w:tcPr>
          <w:p w:rsidR="00AE1B88" w:rsidRPr="00FE7D92" w:rsidRDefault="00493CB4">
            <w:r w:rsidRPr="00FE7D92">
              <w:t>6</w:t>
            </w:r>
          </w:p>
        </w:tc>
        <w:tc>
          <w:tcPr>
            <w:tcW w:w="1440" w:type="dxa"/>
          </w:tcPr>
          <w:p w:rsidR="00AE1B88" w:rsidRPr="00FE7D92" w:rsidRDefault="00493CB4">
            <w:r w:rsidRPr="00FE7D92">
              <w:t>Kostka brukowa</w:t>
            </w:r>
          </w:p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</w:tr>
      <w:tr w:rsidR="00AE1B88" w:rsidRPr="00FE7D92">
        <w:trPr>
          <w:jc w:val="center"/>
        </w:trPr>
        <w:tc>
          <w:tcPr>
            <w:tcW w:w="1440" w:type="dxa"/>
          </w:tcPr>
          <w:p w:rsidR="00AE1B88" w:rsidRPr="00FE7D92" w:rsidRDefault="00493CB4">
            <w:r w:rsidRPr="00FE7D92">
              <w:t>7</w:t>
            </w:r>
          </w:p>
        </w:tc>
        <w:tc>
          <w:tcPr>
            <w:tcW w:w="1440" w:type="dxa"/>
          </w:tcPr>
          <w:p w:rsidR="00AE1B88" w:rsidRPr="00FE7D92" w:rsidRDefault="00493CB4">
            <w:r w:rsidRPr="00FE7D92">
              <w:t>Ogrodzenie</w:t>
            </w:r>
          </w:p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</w:tr>
      <w:tr w:rsidR="00AE1B88" w:rsidRPr="00FE7D92">
        <w:trPr>
          <w:jc w:val="center"/>
        </w:trPr>
        <w:tc>
          <w:tcPr>
            <w:tcW w:w="1440" w:type="dxa"/>
          </w:tcPr>
          <w:p w:rsidR="00AE1B88" w:rsidRPr="00FE7D92" w:rsidRDefault="00493CB4">
            <w:r w:rsidRPr="00FE7D92">
              <w:t>8</w:t>
            </w:r>
          </w:p>
        </w:tc>
        <w:tc>
          <w:tcPr>
            <w:tcW w:w="1440" w:type="dxa"/>
          </w:tcPr>
          <w:p w:rsidR="00AE1B88" w:rsidRPr="00FE7D92" w:rsidRDefault="00493CB4">
            <w:r w:rsidRPr="00FE7D92">
              <w:t>Brama/furtka</w:t>
            </w:r>
          </w:p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</w:tr>
      <w:tr w:rsidR="00AE1B88" w:rsidRPr="00FE7D92">
        <w:trPr>
          <w:jc w:val="center"/>
        </w:trPr>
        <w:tc>
          <w:tcPr>
            <w:tcW w:w="1440" w:type="dxa"/>
          </w:tcPr>
          <w:p w:rsidR="00AE1B88" w:rsidRPr="00FE7D92" w:rsidRDefault="00493CB4">
            <w:r w:rsidRPr="00FE7D92">
              <w:t>9</w:t>
            </w:r>
          </w:p>
        </w:tc>
        <w:tc>
          <w:tcPr>
            <w:tcW w:w="1440" w:type="dxa"/>
          </w:tcPr>
          <w:p w:rsidR="00AE1B88" w:rsidRPr="00FE7D92" w:rsidRDefault="00493CB4">
            <w:r w:rsidRPr="00FE7D92">
              <w:t>Studzienki i uzbrojenie</w:t>
            </w:r>
          </w:p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</w:tr>
      <w:tr w:rsidR="00AE1B88" w:rsidRPr="00FE7D92">
        <w:trPr>
          <w:jc w:val="center"/>
        </w:trPr>
        <w:tc>
          <w:tcPr>
            <w:tcW w:w="1440" w:type="dxa"/>
          </w:tcPr>
          <w:p w:rsidR="00AE1B88" w:rsidRPr="00FE7D92" w:rsidRDefault="00493CB4">
            <w:r w:rsidRPr="00FE7D92">
              <w:t>10</w:t>
            </w:r>
          </w:p>
        </w:tc>
        <w:tc>
          <w:tcPr>
            <w:tcW w:w="1440" w:type="dxa"/>
          </w:tcPr>
          <w:p w:rsidR="00AE1B88" w:rsidRPr="00FE7D92" w:rsidRDefault="00493CB4">
            <w:r w:rsidRPr="00FE7D92">
              <w:t>Odwodnienie</w:t>
            </w:r>
          </w:p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</w:tr>
      <w:tr w:rsidR="00AE1B88" w:rsidRPr="00FE7D92">
        <w:trPr>
          <w:jc w:val="center"/>
        </w:trPr>
        <w:tc>
          <w:tcPr>
            <w:tcW w:w="1440" w:type="dxa"/>
          </w:tcPr>
          <w:p w:rsidR="00AE1B88" w:rsidRPr="00FE7D92" w:rsidRDefault="00493CB4">
            <w:r w:rsidRPr="00FE7D92">
              <w:t>11</w:t>
            </w:r>
          </w:p>
        </w:tc>
        <w:tc>
          <w:tcPr>
            <w:tcW w:w="1440" w:type="dxa"/>
          </w:tcPr>
          <w:p w:rsidR="00AE1B88" w:rsidRPr="00FE7D92" w:rsidRDefault="00493CB4">
            <w:r w:rsidRPr="00FE7D92">
              <w:t>Mała architektura</w:t>
            </w:r>
          </w:p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</w:tr>
      <w:tr w:rsidR="00AE1B88" w:rsidRPr="00FE7D92">
        <w:trPr>
          <w:jc w:val="center"/>
        </w:trPr>
        <w:tc>
          <w:tcPr>
            <w:tcW w:w="1440" w:type="dxa"/>
          </w:tcPr>
          <w:p w:rsidR="00AE1B88" w:rsidRPr="00FE7D92" w:rsidRDefault="00493CB4">
            <w:r w:rsidRPr="00FE7D92">
              <w:t>12</w:t>
            </w:r>
          </w:p>
        </w:tc>
        <w:tc>
          <w:tcPr>
            <w:tcW w:w="1440" w:type="dxa"/>
          </w:tcPr>
          <w:p w:rsidR="00AE1B88" w:rsidRPr="00FE7D92" w:rsidRDefault="00493CB4">
            <w:r w:rsidRPr="00FE7D92">
              <w:t>Czystość terenu</w:t>
            </w:r>
          </w:p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</w:tr>
      <w:tr w:rsidR="00AE1B88" w:rsidRPr="00FE7D92">
        <w:trPr>
          <w:jc w:val="center"/>
        </w:trPr>
        <w:tc>
          <w:tcPr>
            <w:tcW w:w="1440" w:type="dxa"/>
          </w:tcPr>
          <w:p w:rsidR="00AE1B88" w:rsidRPr="00FE7D92" w:rsidRDefault="00493CB4">
            <w:r w:rsidRPr="00FE7D92">
              <w:lastRenderedPageBreak/>
              <w:t>13</w:t>
            </w:r>
          </w:p>
        </w:tc>
        <w:tc>
          <w:tcPr>
            <w:tcW w:w="1440" w:type="dxa"/>
          </w:tcPr>
          <w:p w:rsidR="00AE1B88" w:rsidRPr="00FE7D92" w:rsidRDefault="00493CB4">
            <w:r w:rsidRPr="00FE7D92">
              <w:t>Odpady usunięte</w:t>
            </w:r>
          </w:p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</w:tr>
      <w:tr w:rsidR="00AE1B88" w:rsidRPr="00FE7D92">
        <w:trPr>
          <w:jc w:val="center"/>
        </w:trPr>
        <w:tc>
          <w:tcPr>
            <w:tcW w:w="1440" w:type="dxa"/>
          </w:tcPr>
          <w:p w:rsidR="00AE1B88" w:rsidRPr="00FE7D92" w:rsidRDefault="00493CB4">
            <w:r w:rsidRPr="00FE7D92">
              <w:t>14</w:t>
            </w:r>
          </w:p>
        </w:tc>
        <w:tc>
          <w:tcPr>
            <w:tcW w:w="1440" w:type="dxa"/>
          </w:tcPr>
          <w:p w:rsidR="00AE1B88" w:rsidRPr="00FE7D92" w:rsidRDefault="00493CB4">
            <w:r w:rsidRPr="00FE7D92">
              <w:t>Inne</w:t>
            </w:r>
          </w:p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  <w:tc>
          <w:tcPr>
            <w:tcW w:w="1440" w:type="dxa"/>
          </w:tcPr>
          <w:p w:rsidR="00AE1B88" w:rsidRPr="00FE7D92" w:rsidRDefault="00AE1B88"/>
        </w:tc>
      </w:tr>
    </w:tbl>
    <w:p w:rsidR="00AE1B88" w:rsidRPr="00FE7D92" w:rsidRDefault="00493CB4">
      <w:pPr>
        <w:pStyle w:val="Nagwek2"/>
        <w:rPr>
          <w:rFonts w:asciiTheme="minorHAnsi" w:hAnsiTheme="minorHAnsi"/>
        </w:rPr>
      </w:pPr>
      <w:r w:rsidRPr="00FE7D92">
        <w:rPr>
          <w:rFonts w:asciiTheme="minorHAnsi" w:hAnsiTheme="minorHAnsi"/>
        </w:rPr>
        <w:t>V. Dokumentacja fotograficzna</w:t>
      </w:r>
    </w:p>
    <w:p w:rsidR="00AE1B88" w:rsidRPr="00FE7D92" w:rsidRDefault="00493CB4">
      <w:pPr>
        <w:rPr>
          <w:color w:val="FF0000"/>
        </w:rPr>
      </w:pPr>
      <w:r w:rsidRPr="00FE7D92">
        <w:t>Załączono ....</w:t>
      </w:r>
      <w:r w:rsidR="00615F90">
        <w:t>....</w:t>
      </w:r>
      <w:r w:rsidRPr="00FE7D92">
        <w:t xml:space="preserve"> </w:t>
      </w:r>
      <w:proofErr w:type="spellStart"/>
      <w:r w:rsidRPr="00FE7D92">
        <w:t>fotografii</w:t>
      </w:r>
      <w:proofErr w:type="spellEnd"/>
      <w:r w:rsidRPr="00FE7D92">
        <w:t xml:space="preserve"> </w:t>
      </w:r>
      <w:proofErr w:type="spellStart"/>
      <w:r w:rsidRPr="00FE7D92">
        <w:t>dokumentujących</w:t>
      </w:r>
      <w:proofErr w:type="spellEnd"/>
      <w:r w:rsidRPr="00FE7D92">
        <w:t xml:space="preserve"> </w:t>
      </w:r>
      <w:proofErr w:type="spellStart"/>
      <w:r w:rsidRPr="00FE7D92">
        <w:t>stan</w:t>
      </w:r>
      <w:proofErr w:type="spellEnd"/>
      <w:r w:rsidRPr="00FE7D92">
        <w:t xml:space="preserve"> </w:t>
      </w:r>
      <w:proofErr w:type="spellStart"/>
      <w:r w:rsidRPr="00FE7D92">
        <w:t>nieruchomości</w:t>
      </w:r>
      <w:proofErr w:type="spellEnd"/>
      <w:r w:rsidRPr="00FE7D92">
        <w:t xml:space="preserve"> </w:t>
      </w:r>
      <w:proofErr w:type="spellStart"/>
      <w:r w:rsidRPr="00FE7D92">
        <w:t>po</w:t>
      </w:r>
      <w:proofErr w:type="spellEnd"/>
      <w:r w:rsidRPr="00FE7D92">
        <w:t xml:space="preserve"> </w:t>
      </w:r>
      <w:proofErr w:type="spellStart"/>
      <w:r w:rsidRPr="00FE7D92">
        <w:t>zakończeniu</w:t>
      </w:r>
      <w:proofErr w:type="spellEnd"/>
      <w:r w:rsidRPr="00FE7D92">
        <w:t xml:space="preserve"> </w:t>
      </w:r>
      <w:proofErr w:type="spellStart"/>
      <w:r w:rsidRPr="00FE7D92">
        <w:t>robót</w:t>
      </w:r>
      <w:proofErr w:type="spellEnd"/>
      <w:r w:rsidRPr="00FE7D92">
        <w:t>.</w:t>
      </w:r>
      <w:r w:rsidR="00FE7D92" w:rsidRPr="00FE7D92">
        <w:t xml:space="preserve"> </w:t>
      </w:r>
    </w:p>
    <w:p w:rsidR="00AE1B88" w:rsidRPr="00FE7D92" w:rsidRDefault="00493CB4">
      <w:pPr>
        <w:pStyle w:val="Nagwek2"/>
        <w:rPr>
          <w:rFonts w:asciiTheme="minorHAnsi" w:hAnsiTheme="minorHAnsi"/>
        </w:rPr>
      </w:pPr>
      <w:r w:rsidRPr="00FE7D92">
        <w:rPr>
          <w:rFonts w:asciiTheme="minorHAnsi" w:hAnsiTheme="minorHAnsi"/>
        </w:rPr>
        <w:t>VI. Stwierdzone usterki</w:t>
      </w:r>
    </w:p>
    <w:p w:rsidR="00AE1B88" w:rsidRPr="00FE7D92" w:rsidRDefault="00493CB4">
      <w:r w:rsidRPr="00FE7D92">
        <w:t>................................................................................</w:t>
      </w:r>
      <w:r w:rsidRPr="00FE7D92">
        <w:br/>
        <w:t>Termin usunięcia: ........................</w:t>
      </w:r>
    </w:p>
    <w:p w:rsidR="00AE1B88" w:rsidRPr="00FE7D92" w:rsidRDefault="00493CB4">
      <w:pPr>
        <w:pStyle w:val="Nagwek2"/>
        <w:rPr>
          <w:rFonts w:asciiTheme="minorHAnsi" w:hAnsiTheme="minorHAnsi"/>
        </w:rPr>
      </w:pPr>
      <w:r w:rsidRPr="00FE7D92">
        <w:rPr>
          <w:rFonts w:asciiTheme="minorHAnsi" w:hAnsiTheme="minorHAnsi"/>
        </w:rPr>
        <w:t>VII. Oświadczenia</w:t>
      </w:r>
    </w:p>
    <w:p w:rsidR="00AE1B88" w:rsidRPr="00FE7D92" w:rsidRDefault="00493CB4" w:rsidP="00FE7D92">
      <w:r w:rsidRPr="00FE7D92">
        <w:t>Wykonawca oświadcza, że teren został uporządkowany i przywrócony do stanu nie gorszego niż przed rozpoczęciem robót, a wszelkie odpady zostały usunięte zgodnie z przepisami.</w:t>
      </w:r>
      <w:r w:rsidRPr="00FE7D92">
        <w:br/>
      </w:r>
      <w:r w:rsidRPr="00FE7D92">
        <w:br/>
      </w:r>
      <w:proofErr w:type="spellStart"/>
      <w:r w:rsidRPr="00FE7D92">
        <w:t>Właściciel</w:t>
      </w:r>
      <w:proofErr w:type="spellEnd"/>
      <w:r w:rsidRPr="00FE7D92">
        <w:t xml:space="preserve"> </w:t>
      </w:r>
      <w:proofErr w:type="spellStart"/>
      <w:r w:rsidRPr="00FE7D92">
        <w:t>nieruchomości</w:t>
      </w:r>
      <w:proofErr w:type="spellEnd"/>
      <w:r w:rsidRPr="00FE7D92">
        <w:t xml:space="preserve"> </w:t>
      </w:r>
      <w:proofErr w:type="spellStart"/>
      <w:r w:rsidRPr="00FE7D92">
        <w:t>potwierdza</w:t>
      </w:r>
      <w:proofErr w:type="spellEnd"/>
      <w:r w:rsidRPr="00FE7D92">
        <w:t>/</w:t>
      </w:r>
      <w:proofErr w:type="spellStart"/>
      <w:r w:rsidRPr="00FE7D92">
        <w:t>nie</w:t>
      </w:r>
      <w:proofErr w:type="spellEnd"/>
      <w:r w:rsidRPr="00FE7D92">
        <w:t xml:space="preserve"> </w:t>
      </w:r>
      <w:proofErr w:type="spellStart"/>
      <w:r w:rsidRPr="00FE7D92">
        <w:t>potwierdza</w:t>
      </w:r>
      <w:proofErr w:type="spellEnd"/>
      <w:r w:rsidRPr="00FE7D92">
        <w:t xml:space="preserve"> </w:t>
      </w:r>
      <w:r w:rsidR="00FE7D92">
        <w:t xml:space="preserve"> </w:t>
      </w:r>
      <w:proofErr w:type="spellStart"/>
      <w:r w:rsidRPr="00FE7D92">
        <w:t>prawidłowe</w:t>
      </w:r>
      <w:proofErr w:type="spellEnd"/>
      <w:r w:rsidRPr="00FE7D92">
        <w:t xml:space="preserve"> </w:t>
      </w:r>
      <w:proofErr w:type="spellStart"/>
      <w:r w:rsidRPr="00FE7D92">
        <w:t>odtworzenie</w:t>
      </w:r>
      <w:proofErr w:type="spellEnd"/>
      <w:r w:rsidRPr="00FE7D92">
        <w:t xml:space="preserve"> </w:t>
      </w:r>
      <w:proofErr w:type="spellStart"/>
      <w:r w:rsidRPr="00FE7D92">
        <w:t>terenu</w:t>
      </w:r>
      <w:proofErr w:type="spellEnd"/>
      <w:r w:rsidRPr="00FE7D92">
        <w:t xml:space="preserve"> (</w:t>
      </w:r>
      <w:proofErr w:type="spellStart"/>
      <w:r w:rsidRPr="00FE7D92">
        <w:t>niepotrzebne</w:t>
      </w:r>
      <w:proofErr w:type="spellEnd"/>
      <w:r w:rsidRPr="00FE7D92">
        <w:t xml:space="preserve"> </w:t>
      </w:r>
      <w:proofErr w:type="spellStart"/>
      <w:r w:rsidRPr="00FE7D92">
        <w:t>skreślić</w:t>
      </w:r>
      <w:proofErr w:type="spellEnd"/>
      <w:r w:rsidRPr="00FE7D92">
        <w:t>).</w:t>
      </w:r>
      <w:r w:rsidRPr="00FE7D92">
        <w:br/>
      </w:r>
      <w:r w:rsidRPr="00FE7D92">
        <w:br/>
        <w:t xml:space="preserve">Zamawiający zastrzega możliwość </w:t>
      </w:r>
      <w:proofErr w:type="spellStart"/>
      <w:r w:rsidRPr="00FE7D92">
        <w:t>dochodzenia</w:t>
      </w:r>
      <w:proofErr w:type="spellEnd"/>
      <w:r w:rsidRPr="00FE7D92">
        <w:t xml:space="preserve"> </w:t>
      </w:r>
      <w:proofErr w:type="spellStart"/>
      <w:r w:rsidRPr="00FE7D92">
        <w:t>roszczeń</w:t>
      </w:r>
      <w:proofErr w:type="spellEnd"/>
      <w:r w:rsidRPr="00FE7D92">
        <w:t xml:space="preserve"> z </w:t>
      </w:r>
      <w:proofErr w:type="spellStart"/>
      <w:r w:rsidRPr="00FE7D92">
        <w:t>tytułu</w:t>
      </w:r>
      <w:proofErr w:type="spellEnd"/>
      <w:r w:rsidRPr="00FE7D92">
        <w:t xml:space="preserve"> wad </w:t>
      </w:r>
      <w:proofErr w:type="spellStart"/>
      <w:r w:rsidRPr="00FE7D92">
        <w:t>ujawnionych</w:t>
      </w:r>
      <w:proofErr w:type="spellEnd"/>
      <w:r w:rsidRPr="00FE7D92">
        <w:t xml:space="preserve"> </w:t>
      </w:r>
      <w:proofErr w:type="spellStart"/>
      <w:r w:rsidRPr="00FE7D92">
        <w:t>po</w:t>
      </w:r>
      <w:proofErr w:type="spellEnd"/>
      <w:r w:rsidRPr="00FE7D92">
        <w:t xml:space="preserve"> </w:t>
      </w:r>
      <w:proofErr w:type="spellStart"/>
      <w:r w:rsidRPr="00FE7D92">
        <w:t>odbiorze</w:t>
      </w:r>
      <w:proofErr w:type="spellEnd"/>
      <w:r w:rsidRPr="00FE7D92">
        <w:t xml:space="preserve"> </w:t>
      </w:r>
      <w:proofErr w:type="spellStart"/>
      <w:r w:rsidRPr="00FE7D92">
        <w:t>zgodnie</w:t>
      </w:r>
      <w:proofErr w:type="spellEnd"/>
      <w:r w:rsidRPr="00FE7D92">
        <w:t xml:space="preserve"> z </w:t>
      </w:r>
      <w:proofErr w:type="spellStart"/>
      <w:r w:rsidRPr="00FE7D92">
        <w:t>umową</w:t>
      </w:r>
      <w:proofErr w:type="spellEnd"/>
      <w:r w:rsidRPr="00FE7D92">
        <w:t>.</w:t>
      </w:r>
    </w:p>
    <w:p w:rsidR="00AE1B88" w:rsidRPr="00FE7D92" w:rsidRDefault="00493CB4">
      <w:pPr>
        <w:pStyle w:val="Nagwek2"/>
        <w:rPr>
          <w:rFonts w:asciiTheme="minorHAnsi" w:hAnsiTheme="minorHAnsi"/>
        </w:rPr>
      </w:pPr>
      <w:r w:rsidRPr="00FE7D92">
        <w:rPr>
          <w:rFonts w:asciiTheme="minorHAnsi" w:hAnsiTheme="minorHAnsi"/>
        </w:rPr>
        <w:t>VIII. Decyzja komisji</w:t>
      </w:r>
    </w:p>
    <w:p w:rsidR="00AE1B88" w:rsidRPr="00FE7D92" w:rsidRDefault="00493CB4">
      <w:r w:rsidRPr="00FE7D92">
        <w:t>☐ Odbiera roboty bez zastrzeżeń</w:t>
      </w:r>
      <w:r w:rsidRPr="00FE7D92">
        <w:br/>
        <w:t>☐ Odbiera roboty z zastrzeżeniami</w:t>
      </w:r>
      <w:r w:rsidRPr="00FE7D92">
        <w:br/>
        <w:t>☐ Odmawia odbioru</w:t>
      </w:r>
    </w:p>
    <w:tbl>
      <w:tblPr>
        <w:tblStyle w:val="Tabela-Siatka"/>
        <w:tblW w:w="0" w:type="auto"/>
        <w:tblLook w:val="04A0"/>
      </w:tblPr>
      <w:tblGrid>
        <w:gridCol w:w="1728"/>
        <w:gridCol w:w="1728"/>
        <w:gridCol w:w="1728"/>
        <w:gridCol w:w="1728"/>
        <w:gridCol w:w="1728"/>
      </w:tblGrid>
      <w:tr w:rsidR="00AE1B88" w:rsidRPr="00FE7D92">
        <w:tc>
          <w:tcPr>
            <w:tcW w:w="1728" w:type="dxa"/>
          </w:tcPr>
          <w:p w:rsidR="00AE1B88" w:rsidRPr="00FE7D92" w:rsidRDefault="00493CB4">
            <w:r w:rsidRPr="00FE7D92">
              <w:t>Właściciel</w:t>
            </w:r>
          </w:p>
        </w:tc>
        <w:tc>
          <w:tcPr>
            <w:tcW w:w="1728" w:type="dxa"/>
          </w:tcPr>
          <w:p w:rsidR="00AE1B88" w:rsidRPr="00FE7D92" w:rsidRDefault="00493CB4">
            <w:r w:rsidRPr="00FE7D92">
              <w:t>Zamawiający</w:t>
            </w:r>
          </w:p>
        </w:tc>
        <w:tc>
          <w:tcPr>
            <w:tcW w:w="1728" w:type="dxa"/>
          </w:tcPr>
          <w:p w:rsidR="00AE1B88" w:rsidRPr="00FE7D92" w:rsidRDefault="00493CB4">
            <w:r w:rsidRPr="00FE7D92">
              <w:t>Wykonawca</w:t>
            </w:r>
          </w:p>
        </w:tc>
        <w:tc>
          <w:tcPr>
            <w:tcW w:w="1728" w:type="dxa"/>
          </w:tcPr>
          <w:p w:rsidR="00AE1B88" w:rsidRPr="00FE7D92" w:rsidRDefault="00493CB4">
            <w:r w:rsidRPr="00FE7D92">
              <w:t>Inspektor Nadzoru</w:t>
            </w:r>
          </w:p>
        </w:tc>
        <w:tc>
          <w:tcPr>
            <w:tcW w:w="1728" w:type="dxa"/>
          </w:tcPr>
          <w:p w:rsidR="00AE1B88" w:rsidRPr="00BD3FD0" w:rsidRDefault="00493CB4" w:rsidP="00BD3FD0">
            <w:proofErr w:type="spellStart"/>
            <w:r w:rsidRPr="00BD3FD0">
              <w:t>Kierownik</w:t>
            </w:r>
            <w:proofErr w:type="spellEnd"/>
            <w:r w:rsidRPr="00BD3FD0">
              <w:t xml:space="preserve"> </w:t>
            </w:r>
            <w:proofErr w:type="spellStart"/>
            <w:r w:rsidRPr="00BD3FD0">
              <w:t>Budowy</w:t>
            </w:r>
            <w:proofErr w:type="spellEnd"/>
            <w:r w:rsidR="00FE7D92" w:rsidRPr="00BD3FD0">
              <w:t xml:space="preserve"> </w:t>
            </w:r>
          </w:p>
        </w:tc>
      </w:tr>
      <w:tr w:rsidR="00AE1B88" w:rsidRPr="00FE7D92">
        <w:tc>
          <w:tcPr>
            <w:tcW w:w="1728" w:type="dxa"/>
          </w:tcPr>
          <w:p w:rsidR="00AE1B88" w:rsidRPr="00FE7D92" w:rsidRDefault="00AE1B88"/>
        </w:tc>
        <w:tc>
          <w:tcPr>
            <w:tcW w:w="1728" w:type="dxa"/>
          </w:tcPr>
          <w:p w:rsidR="00AE1B88" w:rsidRPr="00FE7D92" w:rsidRDefault="00AE1B88"/>
        </w:tc>
        <w:tc>
          <w:tcPr>
            <w:tcW w:w="1728" w:type="dxa"/>
          </w:tcPr>
          <w:p w:rsidR="00AE1B88" w:rsidRDefault="00AE1B88"/>
          <w:p w:rsidR="00FE7D92" w:rsidRPr="00FE7D92" w:rsidRDefault="00FE7D92"/>
        </w:tc>
        <w:tc>
          <w:tcPr>
            <w:tcW w:w="1728" w:type="dxa"/>
          </w:tcPr>
          <w:p w:rsidR="00AE1B88" w:rsidRPr="00FE7D92" w:rsidRDefault="00AE1B88"/>
        </w:tc>
        <w:tc>
          <w:tcPr>
            <w:tcW w:w="1728" w:type="dxa"/>
          </w:tcPr>
          <w:p w:rsidR="00AE1B88" w:rsidRPr="00FE7D92" w:rsidRDefault="00AE1B88"/>
        </w:tc>
      </w:tr>
    </w:tbl>
    <w:p w:rsidR="00493CB4" w:rsidRPr="00FE7D92" w:rsidRDefault="00493CB4"/>
    <w:sectPr w:rsidR="00493CB4" w:rsidRPr="00FE7D92" w:rsidSect="00FE7D92">
      <w:pgSz w:w="12240" w:h="15840"/>
      <w:pgMar w:top="568" w:right="1183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characterSpacingControl w:val="doNotCompress"/>
  <w:compat>
    <w:useFELayout/>
  </w:compat>
  <w:rsids>
    <w:rsidRoot w:val="00B47730"/>
    <w:rsid w:val="00034616"/>
    <w:rsid w:val="0006063C"/>
    <w:rsid w:val="00081DB6"/>
    <w:rsid w:val="0009219E"/>
    <w:rsid w:val="0015074B"/>
    <w:rsid w:val="0029639D"/>
    <w:rsid w:val="00326F90"/>
    <w:rsid w:val="00493CB4"/>
    <w:rsid w:val="00615F90"/>
    <w:rsid w:val="006E7D57"/>
    <w:rsid w:val="00792AB8"/>
    <w:rsid w:val="00897592"/>
    <w:rsid w:val="00AA1D8D"/>
    <w:rsid w:val="00AE1B88"/>
    <w:rsid w:val="00B47730"/>
    <w:rsid w:val="00BD3FD0"/>
    <w:rsid w:val="00BE3FDC"/>
    <w:rsid w:val="00CB0664"/>
    <w:rsid w:val="00FC693F"/>
    <w:rsid w:val="00FE7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4C5AAD3-A443-47E3-996D-E96A5B7DE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281</Words>
  <Characters>1691</Characters>
  <Application>Microsoft Office Word</Application>
  <DocSecurity>0</DocSecurity>
  <Lines>14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1969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Agata Kocemba</cp:lastModifiedBy>
  <cp:revision>6</cp:revision>
  <dcterms:created xsi:type="dcterms:W3CDTF">2013-12-23T23:15:00Z</dcterms:created>
  <dcterms:modified xsi:type="dcterms:W3CDTF">2026-08-25T07:33:00Z</dcterms:modified>
  <cp:category/>
</cp:coreProperties>
</file>